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ACC7A" w14:textId="466C2C3C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8274CF">
        <w:t xml:space="preserve">Bijlage </w:t>
      </w:r>
      <w:r w:rsidR="008274CF" w:rsidRPr="008274CF">
        <w:t>7</w:t>
      </w:r>
      <w:r w:rsidRPr="008274CF">
        <w:t xml:space="preserve"> </w:t>
      </w:r>
      <w:r>
        <w:t xml:space="preserve">– </w:t>
      </w:r>
      <w:r w:rsidRPr="00C40450">
        <w:t xml:space="preserve">Verklaring </w:t>
      </w:r>
      <w:proofErr w:type="gramStart"/>
      <w:r w:rsidRPr="00C40450">
        <w:t>inzake</w:t>
      </w:r>
      <w:proofErr w:type="gramEnd"/>
      <w:r w:rsidRPr="00C40450">
        <w:t xml:space="preserve">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67E6F93" w14:textId="77777777" w:rsidR="00C40450" w:rsidRDefault="00C40450" w:rsidP="00C40450">
      <w:r>
        <w:t>Naam en adres van de onderneming:</w:t>
      </w:r>
    </w:p>
    <w:p w14:paraId="672A6659" w14:textId="77777777" w:rsidR="00C40450" w:rsidRDefault="00C40450" w:rsidP="00C40450"/>
    <w:p w14:paraId="0A37501D" w14:textId="77777777" w:rsidR="00C40450" w:rsidRDefault="00C40450" w:rsidP="00C40450"/>
    <w:p w14:paraId="1EAD8EC8" w14:textId="77777777" w:rsidR="00C40450" w:rsidRDefault="00C40450" w:rsidP="00C40450">
      <w:r>
        <w:t>____________________________________________________________________________</w:t>
      </w:r>
    </w:p>
    <w:p w14:paraId="5DAB6C7B" w14:textId="77777777" w:rsidR="00C40450" w:rsidRDefault="00C40450" w:rsidP="00C40450"/>
    <w:p w14:paraId="453266AA" w14:textId="6EACB273" w:rsidR="00C40450" w:rsidRDefault="00C40450" w:rsidP="00C40450">
      <w:r>
        <w:t>Inschrijvingsnummer Kamer van Koophandel (inschrijvingsnummer van het</w:t>
      </w:r>
      <w:r w:rsidR="001C17E4">
        <w:t xml:space="preserve"> </w:t>
      </w:r>
      <w:r>
        <w:t>handelsregister of een overeenkomstig register van het land van vestiging van de</w:t>
      </w:r>
      <w:r w:rsidR="001C17E4">
        <w:t xml:space="preserve"> </w:t>
      </w:r>
      <w:r>
        <w:t>onderneming):</w:t>
      </w:r>
    </w:p>
    <w:p w14:paraId="02EB378F" w14:textId="77777777" w:rsidR="00C40450" w:rsidRDefault="00C40450" w:rsidP="00C40450"/>
    <w:p w14:paraId="6A05A809" w14:textId="77777777" w:rsidR="00C40450" w:rsidRDefault="00C40450" w:rsidP="00C40450"/>
    <w:p w14:paraId="6BE755A6" w14:textId="77777777" w:rsidR="00C40450" w:rsidRDefault="00C40450" w:rsidP="00C40450">
      <w:r>
        <w:t>____________________________________________________________________________</w:t>
      </w:r>
    </w:p>
    <w:p w14:paraId="5A39BBE3" w14:textId="77777777" w:rsidR="00C40450" w:rsidRDefault="00C40450" w:rsidP="00C40450"/>
    <w:p w14:paraId="41C8F396" w14:textId="77777777" w:rsidR="00C40450" w:rsidRDefault="00C40450" w:rsidP="00C40450"/>
    <w:p w14:paraId="548AF7D6" w14:textId="77777777" w:rsidR="00C40450" w:rsidRDefault="00C40450" w:rsidP="00C40450">
      <w:r>
        <w:t>Contactpersoon van de onderneming (naam, email, telefoon):</w:t>
      </w:r>
    </w:p>
    <w:p w14:paraId="72A3D3EC" w14:textId="77777777" w:rsidR="00C40450" w:rsidRDefault="00C40450" w:rsidP="00C40450"/>
    <w:p w14:paraId="0D0B940D" w14:textId="77777777" w:rsidR="00C40450" w:rsidRDefault="00C40450" w:rsidP="00C40450"/>
    <w:p w14:paraId="329EE28B" w14:textId="77777777" w:rsidR="00C40450" w:rsidRDefault="00C40450" w:rsidP="00C40450">
      <w:r>
        <w:t>____________________________________________________________________________</w:t>
      </w:r>
    </w:p>
    <w:p w14:paraId="0E27B00A" w14:textId="77777777" w:rsidR="00C40450" w:rsidRDefault="00C40450" w:rsidP="00C40450"/>
    <w:p w14:paraId="326EFC37" w14:textId="77777777" w:rsidR="00C40450" w:rsidRDefault="00C40450" w:rsidP="00C40450">
      <w:r>
        <w:t xml:space="preserve">Ondergetekende verklaart bij het opstellen van zijn inschrijving rekening gehouden te hebben met de verplichtingen </w:t>
      </w:r>
      <w:proofErr w:type="gramStart"/>
      <w:r>
        <w:t>ingevolge</w:t>
      </w:r>
      <w:proofErr w:type="gramEnd"/>
      <w:r>
        <w:t xml:space="preserve"> de regelingen </w:t>
      </w:r>
      <w:proofErr w:type="gramStart"/>
      <w:r>
        <w:t>inzake</w:t>
      </w:r>
      <w:proofErr w:type="gramEnd"/>
      <w:r>
        <w:t xml:space="preserve"> milieu-, sociaal en arbeidsrecht, uit hoofde van:</w:t>
      </w:r>
    </w:p>
    <w:p w14:paraId="4C5D0716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het</w:t>
      </w:r>
      <w:proofErr w:type="gramEnd"/>
      <w:r>
        <w:t xml:space="preserve"> recht van de Europese Unie,</w:t>
      </w:r>
    </w:p>
    <w:p w14:paraId="3D04BB11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het</w:t>
      </w:r>
      <w:proofErr w:type="gramEnd"/>
      <w:r>
        <w:t xml:space="preserve"> nationale recht,</w:t>
      </w:r>
    </w:p>
    <w:p w14:paraId="52654D4B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collectieve</w:t>
      </w:r>
      <w:proofErr w:type="gramEnd"/>
      <w:r>
        <w:t xml:space="preserve"> arbeidsovereenkomsten, en</w:t>
      </w:r>
    </w:p>
    <w:p w14:paraId="7CF8ACEA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uit</w:t>
      </w:r>
      <w:proofErr w:type="gramEnd"/>
      <w:r>
        <w:t xml:space="preserve"> hoofde van de </w:t>
      </w:r>
      <w:r w:rsidRPr="00055B95">
        <w:t>in bijlage X van richtlijn</w:t>
      </w:r>
      <w:r>
        <w:t xml:space="preserve"> 2014/24/EU vermelde bepalingen van internationaal milieu-, sociaal en arbeidsrecht.</w:t>
      </w:r>
    </w:p>
    <w:p w14:paraId="60061E4C" w14:textId="77777777" w:rsidR="00C40450" w:rsidRDefault="00C40450" w:rsidP="00C40450"/>
    <w:p w14:paraId="1D871C0C" w14:textId="77777777" w:rsidR="00C40450" w:rsidRDefault="00C40450" w:rsidP="00C40450">
      <w:r>
        <w:t>Na(a)m(en) vertegenwoordigingsbevoegde ondertekenaar(s):</w:t>
      </w:r>
    </w:p>
    <w:p w14:paraId="44EAFD9C" w14:textId="77777777" w:rsidR="00C40450" w:rsidRDefault="00C40450" w:rsidP="00C40450"/>
    <w:p w14:paraId="4B94D5A5" w14:textId="77777777" w:rsidR="00C40450" w:rsidRDefault="00C40450" w:rsidP="00C40450"/>
    <w:p w14:paraId="2EC028FD" w14:textId="77777777" w:rsidR="00C40450" w:rsidRDefault="00C40450" w:rsidP="00C40450">
      <w:r>
        <w:t>____________________________________________________________________________</w:t>
      </w:r>
    </w:p>
    <w:p w14:paraId="3DEEC669" w14:textId="77777777" w:rsidR="00C40450" w:rsidRDefault="00C40450" w:rsidP="00C40450"/>
    <w:p w14:paraId="286DF678" w14:textId="77777777" w:rsidR="00C40450" w:rsidRDefault="00C40450" w:rsidP="00C40450">
      <w:r>
        <w:t>Datum:</w:t>
      </w:r>
    </w:p>
    <w:p w14:paraId="3656B9AB" w14:textId="77777777" w:rsidR="00C40450" w:rsidRDefault="00C40450" w:rsidP="00C40450"/>
    <w:p w14:paraId="01123B1F" w14:textId="77777777" w:rsidR="00C40450" w:rsidRDefault="00C40450" w:rsidP="00C40450">
      <w:r>
        <w:t>Handtekening(en):</w:t>
      </w:r>
    </w:p>
    <w:p w14:paraId="45FB0818" w14:textId="77777777" w:rsidR="000B46D8" w:rsidRDefault="000B46D8"/>
    <w:sectPr w:rsidR="000B46D8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1DEBA" w14:textId="77777777" w:rsidR="009B7C90" w:rsidRDefault="009B7C90" w:rsidP="008274CF">
      <w:pPr>
        <w:spacing w:line="240" w:lineRule="auto"/>
      </w:pPr>
      <w:r>
        <w:separator/>
      </w:r>
    </w:p>
  </w:endnote>
  <w:endnote w:type="continuationSeparator" w:id="0">
    <w:p w14:paraId="1821998F" w14:textId="77777777" w:rsidR="009B7C90" w:rsidRDefault="009B7C90" w:rsidP="008274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3FFC9" w14:textId="77777777" w:rsidR="009B7C90" w:rsidRDefault="009B7C90" w:rsidP="008274CF">
      <w:pPr>
        <w:spacing w:line="240" w:lineRule="auto"/>
      </w:pPr>
      <w:r>
        <w:separator/>
      </w:r>
    </w:p>
  </w:footnote>
  <w:footnote w:type="continuationSeparator" w:id="0">
    <w:p w14:paraId="4EBC3E24" w14:textId="77777777" w:rsidR="009B7C90" w:rsidRDefault="009B7C90" w:rsidP="008274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5D3B" w14:textId="13EECC3E" w:rsidR="008274CF" w:rsidRPr="008274CF" w:rsidRDefault="008274CF">
    <w:pPr>
      <w:pStyle w:val="Koptekst"/>
      <w:rPr>
        <w:sz w:val="17"/>
        <w:szCs w:val="17"/>
      </w:rPr>
    </w:pPr>
    <w:r w:rsidRPr="008274CF">
      <w:rPr>
        <w:sz w:val="17"/>
        <w:szCs w:val="17"/>
      </w:rPr>
      <w:t>Gemeente Amsterdam</w:t>
    </w:r>
  </w:p>
  <w:p w14:paraId="5C3D0AA7" w14:textId="1F2EF921" w:rsidR="008274CF" w:rsidRPr="008274CF" w:rsidRDefault="008274CF">
    <w:pPr>
      <w:pStyle w:val="Koptekst"/>
      <w:rPr>
        <w:sz w:val="17"/>
        <w:szCs w:val="17"/>
      </w:rPr>
    </w:pPr>
    <w:r w:rsidRPr="008274CF">
      <w:rPr>
        <w:sz w:val="17"/>
        <w:szCs w:val="17"/>
      </w:rPr>
      <w:t>AI2026-0040 SOK Ingenieursdiensten</w:t>
    </w:r>
    <w:r w:rsidR="006B7D21">
      <w:rPr>
        <w:sz w:val="17"/>
        <w:szCs w:val="17"/>
      </w:rPr>
      <w:t xml:space="preserve"> </w:t>
    </w:r>
    <w:r w:rsidR="006B7D21" w:rsidRPr="006B7D21">
      <w:rPr>
        <w:sz w:val="17"/>
        <w:szCs w:val="17"/>
      </w:rPr>
      <w:t>Noord, Zuidoost, Nieuw-West en Haven-Stad</w:t>
    </w:r>
  </w:p>
  <w:p w14:paraId="1047770B" w14:textId="79D5018A" w:rsidR="008274CF" w:rsidRPr="008274CF" w:rsidRDefault="008274CF">
    <w:pPr>
      <w:pStyle w:val="Koptekst"/>
      <w:rPr>
        <w:sz w:val="17"/>
        <w:szCs w:val="17"/>
      </w:rPr>
    </w:pPr>
    <w:r w:rsidRPr="008274CF">
      <w:rPr>
        <w:sz w:val="17"/>
        <w:szCs w:val="17"/>
      </w:rPr>
      <w:t>Bijlage 7 – Verklaring MSA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3284331">
    <w:abstractNumId w:val="0"/>
  </w:num>
  <w:num w:numId="2" w16cid:durableId="1038169073">
    <w:abstractNumId w:val="4"/>
  </w:num>
  <w:num w:numId="3" w16cid:durableId="910234077">
    <w:abstractNumId w:val="8"/>
  </w:num>
  <w:num w:numId="4" w16cid:durableId="2047172977">
    <w:abstractNumId w:val="7"/>
  </w:num>
  <w:num w:numId="5" w16cid:durableId="2059431881">
    <w:abstractNumId w:val="0"/>
  </w:num>
  <w:num w:numId="6" w16cid:durableId="1538393137">
    <w:abstractNumId w:val="3"/>
  </w:num>
  <w:num w:numId="7" w16cid:durableId="1920284555">
    <w:abstractNumId w:val="6"/>
  </w:num>
  <w:num w:numId="8" w16cid:durableId="1268611240">
    <w:abstractNumId w:val="5"/>
  </w:num>
  <w:num w:numId="9" w16cid:durableId="121852678">
    <w:abstractNumId w:val="8"/>
  </w:num>
  <w:num w:numId="10" w16cid:durableId="1196962337">
    <w:abstractNumId w:val="7"/>
  </w:num>
  <w:num w:numId="11" w16cid:durableId="829101715">
    <w:abstractNumId w:val="7"/>
  </w:num>
  <w:num w:numId="12" w16cid:durableId="2002274208">
    <w:abstractNumId w:val="7"/>
  </w:num>
  <w:num w:numId="13" w16cid:durableId="1168206292">
    <w:abstractNumId w:val="7"/>
  </w:num>
  <w:num w:numId="14" w16cid:durableId="1477137476">
    <w:abstractNumId w:val="7"/>
  </w:num>
  <w:num w:numId="15" w16cid:durableId="253052187">
    <w:abstractNumId w:val="7"/>
  </w:num>
  <w:num w:numId="16" w16cid:durableId="169762627">
    <w:abstractNumId w:val="7"/>
  </w:num>
  <w:num w:numId="17" w16cid:durableId="1945914768">
    <w:abstractNumId w:val="7"/>
  </w:num>
  <w:num w:numId="18" w16cid:durableId="976031368">
    <w:abstractNumId w:val="7"/>
  </w:num>
  <w:num w:numId="19" w16cid:durableId="1666082061">
    <w:abstractNumId w:val="5"/>
  </w:num>
  <w:num w:numId="20" w16cid:durableId="937250540">
    <w:abstractNumId w:val="8"/>
  </w:num>
  <w:num w:numId="21" w16cid:durableId="459882652">
    <w:abstractNumId w:val="0"/>
  </w:num>
  <w:num w:numId="22" w16cid:durableId="102918374">
    <w:abstractNumId w:val="3"/>
  </w:num>
  <w:num w:numId="23" w16cid:durableId="336738264">
    <w:abstractNumId w:val="6"/>
  </w:num>
  <w:num w:numId="24" w16cid:durableId="784933739">
    <w:abstractNumId w:val="0"/>
  </w:num>
  <w:num w:numId="25" w16cid:durableId="1491016672">
    <w:abstractNumId w:val="0"/>
  </w:num>
  <w:num w:numId="26" w16cid:durableId="1489054638">
    <w:abstractNumId w:val="0"/>
  </w:num>
  <w:num w:numId="27" w16cid:durableId="12492656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4938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55B95"/>
    <w:rsid w:val="000B46D8"/>
    <w:rsid w:val="00177A29"/>
    <w:rsid w:val="001C17E4"/>
    <w:rsid w:val="002B5524"/>
    <w:rsid w:val="00370457"/>
    <w:rsid w:val="003B3222"/>
    <w:rsid w:val="00424DED"/>
    <w:rsid w:val="00482A4F"/>
    <w:rsid w:val="00527398"/>
    <w:rsid w:val="005914DA"/>
    <w:rsid w:val="00632123"/>
    <w:rsid w:val="006B7D21"/>
    <w:rsid w:val="00756E42"/>
    <w:rsid w:val="007F7CAC"/>
    <w:rsid w:val="008104C5"/>
    <w:rsid w:val="008274CF"/>
    <w:rsid w:val="008402D9"/>
    <w:rsid w:val="00914051"/>
    <w:rsid w:val="009175F9"/>
    <w:rsid w:val="009761CF"/>
    <w:rsid w:val="009B0D92"/>
    <w:rsid w:val="009B7C90"/>
    <w:rsid w:val="00A03098"/>
    <w:rsid w:val="00A3732E"/>
    <w:rsid w:val="00A53085"/>
    <w:rsid w:val="00BD0C39"/>
    <w:rsid w:val="00C40450"/>
    <w:rsid w:val="00EB1492"/>
    <w:rsid w:val="00F12F0D"/>
    <w:rsid w:val="00FE2507"/>
    <w:rsid w:val="2121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38514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Tekstopmerking">
    <w:name w:val="annotation text"/>
    <w:basedOn w:val="Standaard"/>
    <w:link w:val="TekstopmerkingChar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Pr>
      <w:rFonts w:eastAsia="Calibri"/>
      <w:sz w:val="20"/>
      <w:szCs w:val="20"/>
      <w:lang w:eastAsia="en-US"/>
    </w:rPr>
  </w:style>
  <w:style w:type="character" w:styleId="Verwijzingopmerking">
    <w:name w:val="annotation reference"/>
    <w:basedOn w:val="Standaardalinea-lettertype"/>
    <w:semiHidden/>
    <w:unhideWhenUsed/>
    <w:rPr>
      <w:sz w:val="16"/>
      <w:szCs w:val="16"/>
    </w:rPr>
  </w:style>
  <w:style w:type="paragraph" w:styleId="Koptekst">
    <w:name w:val="header"/>
    <w:basedOn w:val="Standaard"/>
    <w:link w:val="KoptekstChar"/>
    <w:unhideWhenUsed/>
    <w:rsid w:val="008274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8274CF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8274C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8274CF"/>
    <w:rPr>
      <w:rFonts w:eastAsia="Calibr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55B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55B95"/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02976BE012221E44B1755A7382ADD183" ma:contentTypeVersion="10" ma:contentTypeDescription="Aan dit standaarddocument kleven alle metagegevens die mogelijk van belang zijn op documentniveau, bijvoorbeeld om bepaalde processen uit te kunnen voeren." ma:contentTypeScope="" ma:versionID="35783c60e0239be10dcb58d43097c837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615ddd84562a715e02ca6189e0fe7d0d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8a67555-670c-498b-9db5-f5c3fe86dad2}" ma:internalName="TaxCatchAll" ma:showField="CatchAllData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78a67555-670c-498b-9db5-f5c3fe86dad2}" ma:internalName="TaxCatchAllLabel" ma:readOnly="true" ma:showField="CatchAllDataLabel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6B072D1E-2B50-4C3C-B8D5-8B692777B1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A479F-9716-47DA-A794-F4407AE644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581C86-3908-4286-91FF-D379624F8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D753E3-A438-4A84-A02F-BEED83E17C5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Demir, Sadettin</cp:lastModifiedBy>
  <cp:revision>7</cp:revision>
  <dcterms:created xsi:type="dcterms:W3CDTF">2022-01-18T14:28:00Z</dcterms:created>
  <dcterms:modified xsi:type="dcterms:W3CDTF">2026-07-01T11:36:00Z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0x0101006EE0887428AA3340B2884DF1130CF73B0002976BE012221E44B1755A7382ADD183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</Properties>
</file>